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7DB6A" w14:textId="7A547DBB" w:rsidR="009D1184" w:rsidRPr="008C1C64" w:rsidRDefault="00000000">
      <w:pPr>
        <w:pStyle w:val="Heading1"/>
        <w:rPr>
          <w:color w:val="auto"/>
        </w:rPr>
      </w:pPr>
      <w:proofErr w:type="spellStart"/>
      <w:r w:rsidRPr="008C1C64">
        <w:rPr>
          <w:color w:val="auto"/>
        </w:rPr>
        <w:t>Instrumen</w:t>
      </w:r>
      <w:proofErr w:type="spellEnd"/>
      <w:r w:rsidRPr="008C1C64">
        <w:rPr>
          <w:color w:val="auto"/>
        </w:rPr>
        <w:t xml:space="preserve"> </w:t>
      </w:r>
      <w:proofErr w:type="spellStart"/>
      <w:r w:rsidRPr="008C1C64">
        <w:rPr>
          <w:color w:val="auto"/>
        </w:rPr>
        <w:t>Penelitian</w:t>
      </w:r>
      <w:proofErr w:type="spellEnd"/>
      <w:r w:rsidRPr="008C1C64">
        <w:rPr>
          <w:color w:val="auto"/>
        </w:rPr>
        <w:t xml:space="preserve">: </w:t>
      </w:r>
      <w:proofErr w:type="spellStart"/>
      <w:r w:rsidRPr="008C1C64">
        <w:rPr>
          <w:color w:val="auto"/>
        </w:rPr>
        <w:t>Pemanfaatan</w:t>
      </w:r>
      <w:proofErr w:type="spellEnd"/>
      <w:r w:rsidRPr="008C1C64">
        <w:rPr>
          <w:color w:val="auto"/>
        </w:rPr>
        <w:t xml:space="preserve"> PMM </w:t>
      </w:r>
      <w:proofErr w:type="spellStart"/>
      <w:r w:rsidRPr="008C1C64">
        <w:rPr>
          <w:color w:val="auto"/>
        </w:rPr>
        <w:t>dalam</w:t>
      </w:r>
      <w:proofErr w:type="spellEnd"/>
      <w:r w:rsidRPr="008C1C64">
        <w:rPr>
          <w:color w:val="auto"/>
        </w:rPr>
        <w:t xml:space="preserve"> </w:t>
      </w:r>
      <w:proofErr w:type="spellStart"/>
      <w:r w:rsidRPr="008C1C64">
        <w:rPr>
          <w:color w:val="auto"/>
        </w:rPr>
        <w:t>Meningkatkan</w:t>
      </w:r>
      <w:proofErr w:type="spellEnd"/>
      <w:r w:rsidRPr="008C1C64">
        <w:rPr>
          <w:color w:val="auto"/>
        </w:rPr>
        <w:t xml:space="preserve"> </w:t>
      </w:r>
      <w:proofErr w:type="spellStart"/>
      <w:r w:rsidRPr="008C1C64">
        <w:rPr>
          <w:color w:val="auto"/>
        </w:rPr>
        <w:t>Profesionalisme</w:t>
      </w:r>
      <w:proofErr w:type="spellEnd"/>
      <w:r w:rsidRPr="008C1C64">
        <w:rPr>
          <w:color w:val="auto"/>
        </w:rPr>
        <w:t xml:space="preserve"> Guru</w:t>
      </w:r>
    </w:p>
    <w:p w14:paraId="26797070" w14:textId="77777777" w:rsidR="009D1184" w:rsidRPr="008C1C64" w:rsidRDefault="00000000">
      <w:pPr>
        <w:pStyle w:val="Heading2"/>
        <w:rPr>
          <w:color w:val="auto"/>
        </w:rPr>
      </w:pPr>
      <w:r w:rsidRPr="008C1C64">
        <w:rPr>
          <w:color w:val="auto"/>
        </w:rPr>
        <w:t>Rubrik Penilaian Pemanfaatan PMM terhadap Profesionalisme Guru</w:t>
      </w:r>
    </w:p>
    <w:tbl>
      <w:tblPr>
        <w:tblW w:w="9360" w:type="dxa"/>
        <w:tblCellSpacing w:w="15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2"/>
        <w:gridCol w:w="4873"/>
        <w:gridCol w:w="565"/>
      </w:tblGrid>
      <w:tr w:rsidR="001C5764" w:rsidRPr="001C5764" w14:paraId="69198261" w14:textId="77777777" w:rsidTr="001C576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0B12E52" w14:textId="77777777" w:rsidR="001C5764" w:rsidRPr="001C5764" w:rsidRDefault="001C5764" w:rsidP="001C5764">
            <w:pPr>
              <w:spacing w:after="0" w:line="240" w:lineRule="auto"/>
              <w:rPr>
                <w:b/>
                <w:bCs/>
                <w:lang w:val="en-ID"/>
              </w:rPr>
            </w:pPr>
            <w:proofErr w:type="spellStart"/>
            <w:r w:rsidRPr="001C5764">
              <w:rPr>
                <w:b/>
                <w:bCs/>
                <w:lang w:val="en-ID"/>
              </w:rPr>
              <w:t>Indikator</w:t>
            </w:r>
            <w:proofErr w:type="spellEnd"/>
            <w:r w:rsidRPr="001C5764">
              <w:rPr>
                <w:b/>
                <w:bCs/>
                <w:lang w:val="en-ID"/>
              </w:rPr>
              <w:t xml:space="preserve"> </w:t>
            </w:r>
            <w:proofErr w:type="spellStart"/>
            <w:r w:rsidRPr="001C5764">
              <w:rPr>
                <w:b/>
                <w:bCs/>
                <w:lang w:val="en-ID"/>
              </w:rPr>
              <w:t>Profesionalisme</w:t>
            </w:r>
            <w:proofErr w:type="spellEnd"/>
            <w:r w:rsidRPr="001C5764">
              <w:rPr>
                <w:b/>
                <w:bCs/>
                <w:lang w:val="en-ID"/>
              </w:rPr>
              <w:t xml:space="preserve"> Guru</w:t>
            </w:r>
          </w:p>
        </w:tc>
        <w:tc>
          <w:tcPr>
            <w:tcW w:w="0" w:type="auto"/>
            <w:vAlign w:val="center"/>
            <w:hideMark/>
          </w:tcPr>
          <w:p w14:paraId="184AC194" w14:textId="77777777" w:rsidR="001C5764" w:rsidRPr="001C5764" w:rsidRDefault="001C5764" w:rsidP="001C5764">
            <w:pPr>
              <w:spacing w:after="0" w:line="240" w:lineRule="auto"/>
              <w:rPr>
                <w:b/>
                <w:bCs/>
                <w:lang w:val="en-ID"/>
              </w:rPr>
            </w:pPr>
            <w:r w:rsidRPr="001C5764">
              <w:rPr>
                <w:b/>
                <w:bCs/>
                <w:lang w:val="en-ID"/>
              </w:rPr>
              <w:t>Kriteria Penilaian</w:t>
            </w:r>
          </w:p>
        </w:tc>
        <w:tc>
          <w:tcPr>
            <w:tcW w:w="0" w:type="auto"/>
            <w:vAlign w:val="center"/>
            <w:hideMark/>
          </w:tcPr>
          <w:p w14:paraId="06F110AD" w14:textId="77777777" w:rsidR="001C5764" w:rsidRPr="001C5764" w:rsidRDefault="001C5764" w:rsidP="001C5764">
            <w:pPr>
              <w:spacing w:after="0" w:line="240" w:lineRule="auto"/>
              <w:rPr>
                <w:b/>
                <w:bCs/>
                <w:lang w:val="en-ID"/>
              </w:rPr>
            </w:pPr>
            <w:r w:rsidRPr="001C5764">
              <w:rPr>
                <w:b/>
                <w:bCs/>
                <w:lang w:val="en-ID"/>
              </w:rPr>
              <w:t>Skor</w:t>
            </w:r>
          </w:p>
        </w:tc>
      </w:tr>
      <w:tr w:rsidR="001C5764" w:rsidRPr="001C5764" w14:paraId="63952763" w14:textId="77777777" w:rsidTr="001C576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ABB2A9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r w:rsidRPr="001C5764">
              <w:rPr>
                <w:b/>
                <w:bCs/>
                <w:lang w:val="en-ID"/>
              </w:rPr>
              <w:t xml:space="preserve">1. </w:t>
            </w:r>
            <w:proofErr w:type="spellStart"/>
            <w:r w:rsidRPr="001C5764">
              <w:rPr>
                <w:b/>
                <w:bCs/>
                <w:lang w:val="en-ID"/>
              </w:rPr>
              <w:t>Penguasaan</w:t>
            </w:r>
            <w:proofErr w:type="spellEnd"/>
            <w:r w:rsidRPr="001C5764">
              <w:rPr>
                <w:b/>
                <w:bCs/>
                <w:lang w:val="en-ID"/>
              </w:rPr>
              <w:t xml:space="preserve"> </w:t>
            </w:r>
            <w:proofErr w:type="spellStart"/>
            <w:r w:rsidRPr="001C5764">
              <w:rPr>
                <w:b/>
                <w:bCs/>
                <w:lang w:val="en-ID"/>
              </w:rPr>
              <w:t>materi</w:t>
            </w:r>
            <w:proofErr w:type="spellEnd"/>
            <w:r w:rsidRPr="001C5764">
              <w:rPr>
                <w:b/>
                <w:bCs/>
                <w:lang w:val="en-ID"/>
              </w:rPr>
              <w:t xml:space="preserve">, </w:t>
            </w:r>
            <w:proofErr w:type="spellStart"/>
            <w:r w:rsidRPr="001C5764">
              <w:rPr>
                <w:b/>
                <w:bCs/>
                <w:lang w:val="en-ID"/>
              </w:rPr>
              <w:t>konsep</w:t>
            </w:r>
            <w:proofErr w:type="spellEnd"/>
            <w:r w:rsidRPr="001C5764">
              <w:rPr>
                <w:b/>
                <w:bCs/>
                <w:lang w:val="en-ID"/>
              </w:rPr>
              <w:t xml:space="preserve">, dan </w:t>
            </w:r>
            <w:proofErr w:type="spellStart"/>
            <w:r w:rsidRPr="001C5764">
              <w:rPr>
                <w:b/>
                <w:bCs/>
                <w:lang w:val="en-ID"/>
              </w:rPr>
              <w:t>aplikasi</w:t>
            </w:r>
            <w:proofErr w:type="spellEnd"/>
            <w:r w:rsidRPr="001C5764">
              <w:rPr>
                <w:b/>
                <w:bCs/>
                <w:lang w:val="en-ID"/>
              </w:rPr>
              <w:t xml:space="preserve"> </w:t>
            </w:r>
            <w:proofErr w:type="spellStart"/>
            <w:r w:rsidRPr="001C5764">
              <w:rPr>
                <w:b/>
                <w:bCs/>
                <w:lang w:val="en-ID"/>
              </w:rPr>
              <w:t>ilmu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FF1B4B1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r w:rsidRPr="001C5764">
              <w:rPr>
                <w:lang w:val="en-ID"/>
              </w:rPr>
              <w:t xml:space="preserve">Tidak </w:t>
            </w:r>
            <w:proofErr w:type="spellStart"/>
            <w:r w:rsidRPr="001C5764">
              <w:rPr>
                <w:lang w:val="en-ID"/>
              </w:rPr>
              <w:t>pernah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memanfaatkan</w:t>
            </w:r>
            <w:proofErr w:type="spellEnd"/>
            <w:r w:rsidRPr="001C5764">
              <w:rPr>
                <w:lang w:val="en-ID"/>
              </w:rPr>
              <w:t xml:space="preserve"> PMM </w:t>
            </w:r>
            <w:proofErr w:type="spellStart"/>
            <w:r w:rsidRPr="001C5764">
              <w:rPr>
                <w:lang w:val="en-ID"/>
              </w:rPr>
              <w:t>untuk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memahami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materi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6ADC616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r w:rsidRPr="001C5764">
              <w:rPr>
                <w:lang w:val="en-ID"/>
              </w:rPr>
              <w:t>1</w:t>
            </w:r>
          </w:p>
        </w:tc>
      </w:tr>
      <w:tr w:rsidR="001C5764" w:rsidRPr="001C5764" w14:paraId="072585B8" w14:textId="77777777" w:rsidTr="001C576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14E24B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</w:p>
        </w:tc>
        <w:tc>
          <w:tcPr>
            <w:tcW w:w="0" w:type="auto"/>
            <w:vAlign w:val="center"/>
            <w:hideMark/>
          </w:tcPr>
          <w:p w14:paraId="783A5592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proofErr w:type="spellStart"/>
            <w:r w:rsidRPr="001C5764">
              <w:rPr>
                <w:lang w:val="en-ID"/>
              </w:rPr>
              <w:t>Sesekali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menggunakan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fitur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pelatihan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mandiri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0F1CBD4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r w:rsidRPr="001C5764">
              <w:rPr>
                <w:lang w:val="en-ID"/>
              </w:rPr>
              <w:t>2</w:t>
            </w:r>
          </w:p>
        </w:tc>
      </w:tr>
      <w:tr w:rsidR="001C5764" w:rsidRPr="001C5764" w14:paraId="7904EBFF" w14:textId="77777777" w:rsidTr="001C576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87A781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</w:p>
        </w:tc>
        <w:tc>
          <w:tcPr>
            <w:tcW w:w="0" w:type="auto"/>
            <w:vAlign w:val="center"/>
            <w:hideMark/>
          </w:tcPr>
          <w:p w14:paraId="0031DA88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r w:rsidRPr="001C5764">
              <w:rPr>
                <w:lang w:val="en-ID"/>
              </w:rPr>
              <w:t xml:space="preserve">Rutin </w:t>
            </w:r>
            <w:proofErr w:type="spellStart"/>
            <w:r w:rsidRPr="001C5764">
              <w:rPr>
                <w:lang w:val="en-ID"/>
              </w:rPr>
              <w:t>mengikuti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pelatihan</w:t>
            </w:r>
            <w:proofErr w:type="spellEnd"/>
            <w:r w:rsidRPr="001C5764">
              <w:rPr>
                <w:lang w:val="en-ID"/>
              </w:rPr>
              <w:t xml:space="preserve"> dan </w:t>
            </w:r>
            <w:proofErr w:type="spellStart"/>
            <w:r w:rsidRPr="001C5764">
              <w:rPr>
                <w:lang w:val="en-ID"/>
              </w:rPr>
              <w:t>menerapkan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dalam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pengajaran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3993EA5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r w:rsidRPr="001C5764">
              <w:rPr>
                <w:lang w:val="en-ID"/>
              </w:rPr>
              <w:t>3</w:t>
            </w:r>
          </w:p>
        </w:tc>
      </w:tr>
      <w:tr w:rsidR="001C5764" w:rsidRPr="001C5764" w14:paraId="79F679DF" w14:textId="77777777" w:rsidTr="001C576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DE9CB7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</w:p>
        </w:tc>
        <w:tc>
          <w:tcPr>
            <w:tcW w:w="0" w:type="auto"/>
            <w:vAlign w:val="center"/>
            <w:hideMark/>
          </w:tcPr>
          <w:p w14:paraId="132EE6EF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proofErr w:type="spellStart"/>
            <w:r w:rsidRPr="001C5764">
              <w:rPr>
                <w:lang w:val="en-ID"/>
              </w:rPr>
              <w:t>Aktif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membuat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materi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sendiri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dari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referensi</w:t>
            </w:r>
            <w:proofErr w:type="spellEnd"/>
            <w:r w:rsidRPr="001C5764">
              <w:rPr>
                <w:lang w:val="en-ID"/>
              </w:rPr>
              <w:t xml:space="preserve"> PMM</w:t>
            </w:r>
          </w:p>
        </w:tc>
        <w:tc>
          <w:tcPr>
            <w:tcW w:w="0" w:type="auto"/>
            <w:vAlign w:val="center"/>
            <w:hideMark/>
          </w:tcPr>
          <w:p w14:paraId="095E191F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r w:rsidRPr="001C5764">
              <w:rPr>
                <w:lang w:val="en-ID"/>
              </w:rPr>
              <w:t>4</w:t>
            </w:r>
          </w:p>
        </w:tc>
      </w:tr>
      <w:tr w:rsidR="001C5764" w:rsidRPr="001C5764" w14:paraId="58961AA5" w14:textId="77777777" w:rsidTr="001C576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AE6861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r w:rsidRPr="001C5764">
              <w:rPr>
                <w:b/>
                <w:bCs/>
                <w:lang w:val="en-ID"/>
              </w:rPr>
              <w:t xml:space="preserve">2. </w:t>
            </w:r>
            <w:proofErr w:type="spellStart"/>
            <w:r w:rsidRPr="001C5764">
              <w:rPr>
                <w:b/>
                <w:bCs/>
                <w:lang w:val="en-ID"/>
              </w:rPr>
              <w:t>Pemahaman</w:t>
            </w:r>
            <w:proofErr w:type="spellEnd"/>
            <w:r w:rsidRPr="001C5764">
              <w:rPr>
                <w:b/>
                <w:bCs/>
                <w:lang w:val="en-ID"/>
              </w:rPr>
              <w:t xml:space="preserve"> </w:t>
            </w:r>
            <w:proofErr w:type="spellStart"/>
            <w:r w:rsidRPr="001C5764">
              <w:rPr>
                <w:b/>
                <w:bCs/>
                <w:lang w:val="en-ID"/>
              </w:rPr>
              <w:t>standar</w:t>
            </w:r>
            <w:proofErr w:type="spellEnd"/>
            <w:r w:rsidRPr="001C5764">
              <w:rPr>
                <w:b/>
                <w:bCs/>
                <w:lang w:val="en-ID"/>
              </w:rPr>
              <w:t xml:space="preserve"> dan </w:t>
            </w:r>
            <w:proofErr w:type="spellStart"/>
            <w:r w:rsidRPr="001C5764">
              <w:rPr>
                <w:b/>
                <w:bCs/>
                <w:lang w:val="en-ID"/>
              </w:rPr>
              <w:t>kompetensi</w:t>
            </w:r>
            <w:proofErr w:type="spellEnd"/>
            <w:r w:rsidRPr="001C5764">
              <w:rPr>
                <w:b/>
                <w:bCs/>
                <w:lang w:val="en-ID"/>
              </w:rPr>
              <w:t xml:space="preserve"> </w:t>
            </w:r>
            <w:proofErr w:type="spellStart"/>
            <w:r w:rsidRPr="001C5764">
              <w:rPr>
                <w:b/>
                <w:bCs/>
                <w:lang w:val="en-ID"/>
              </w:rPr>
              <w:t>kurikulum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0E7418E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r w:rsidRPr="001C5764">
              <w:rPr>
                <w:lang w:val="en-ID"/>
              </w:rPr>
              <w:t xml:space="preserve">Tidak </w:t>
            </w:r>
            <w:proofErr w:type="spellStart"/>
            <w:r w:rsidRPr="001C5764">
              <w:rPr>
                <w:lang w:val="en-ID"/>
              </w:rPr>
              <w:t>memahami</w:t>
            </w:r>
            <w:proofErr w:type="spellEnd"/>
            <w:r w:rsidRPr="001C5764">
              <w:rPr>
                <w:lang w:val="en-ID"/>
              </w:rPr>
              <w:t xml:space="preserve"> CP/TP </w:t>
            </w:r>
            <w:proofErr w:type="spellStart"/>
            <w:r w:rsidRPr="001C5764">
              <w:rPr>
                <w:lang w:val="en-ID"/>
              </w:rPr>
              <w:t>dari</w:t>
            </w:r>
            <w:proofErr w:type="spellEnd"/>
            <w:r w:rsidRPr="001C5764">
              <w:rPr>
                <w:lang w:val="en-ID"/>
              </w:rPr>
              <w:t xml:space="preserve"> PMM</w:t>
            </w:r>
          </w:p>
        </w:tc>
        <w:tc>
          <w:tcPr>
            <w:tcW w:w="0" w:type="auto"/>
            <w:vAlign w:val="center"/>
            <w:hideMark/>
          </w:tcPr>
          <w:p w14:paraId="22CAC937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r w:rsidRPr="001C5764">
              <w:rPr>
                <w:lang w:val="en-ID"/>
              </w:rPr>
              <w:t>1</w:t>
            </w:r>
          </w:p>
        </w:tc>
      </w:tr>
      <w:tr w:rsidR="001C5764" w:rsidRPr="001C5764" w14:paraId="4B81EE71" w14:textId="77777777" w:rsidTr="001C576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8919B7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</w:p>
        </w:tc>
        <w:tc>
          <w:tcPr>
            <w:tcW w:w="0" w:type="auto"/>
            <w:vAlign w:val="center"/>
            <w:hideMark/>
          </w:tcPr>
          <w:p w14:paraId="53AC38ED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proofErr w:type="spellStart"/>
            <w:r w:rsidRPr="001C5764">
              <w:rPr>
                <w:lang w:val="en-ID"/>
              </w:rPr>
              <w:t>Memahami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sebagian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kompetensi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kurikulum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dari</w:t>
            </w:r>
            <w:proofErr w:type="spellEnd"/>
            <w:r w:rsidRPr="001C5764">
              <w:rPr>
                <w:lang w:val="en-ID"/>
              </w:rPr>
              <w:t xml:space="preserve"> PMM</w:t>
            </w:r>
          </w:p>
        </w:tc>
        <w:tc>
          <w:tcPr>
            <w:tcW w:w="0" w:type="auto"/>
            <w:vAlign w:val="center"/>
            <w:hideMark/>
          </w:tcPr>
          <w:p w14:paraId="1110C5D3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r w:rsidRPr="001C5764">
              <w:rPr>
                <w:lang w:val="en-ID"/>
              </w:rPr>
              <w:t>2</w:t>
            </w:r>
          </w:p>
        </w:tc>
      </w:tr>
      <w:tr w:rsidR="001C5764" w:rsidRPr="001C5764" w14:paraId="7D400C5B" w14:textId="77777777" w:rsidTr="001C576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A54722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</w:p>
        </w:tc>
        <w:tc>
          <w:tcPr>
            <w:tcW w:w="0" w:type="auto"/>
            <w:vAlign w:val="center"/>
            <w:hideMark/>
          </w:tcPr>
          <w:p w14:paraId="29A6B447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r w:rsidRPr="001C5764">
              <w:rPr>
                <w:lang w:val="en-ID"/>
              </w:rPr>
              <w:t xml:space="preserve">Rutin </w:t>
            </w:r>
            <w:proofErr w:type="spellStart"/>
            <w:r w:rsidRPr="001C5764">
              <w:rPr>
                <w:lang w:val="en-ID"/>
              </w:rPr>
              <w:t>menggunakan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perangkat</w:t>
            </w:r>
            <w:proofErr w:type="spellEnd"/>
            <w:r w:rsidRPr="001C5764">
              <w:rPr>
                <w:lang w:val="en-ID"/>
              </w:rPr>
              <w:t xml:space="preserve"> ajar PMM </w:t>
            </w:r>
            <w:proofErr w:type="spellStart"/>
            <w:r w:rsidRPr="001C5764">
              <w:rPr>
                <w:lang w:val="en-ID"/>
              </w:rPr>
              <w:t>sebagai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acuan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B5EC1DC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r w:rsidRPr="001C5764">
              <w:rPr>
                <w:lang w:val="en-ID"/>
              </w:rPr>
              <w:t>3</w:t>
            </w:r>
          </w:p>
        </w:tc>
      </w:tr>
      <w:tr w:rsidR="001C5764" w:rsidRPr="001C5764" w14:paraId="4B820A19" w14:textId="77777777" w:rsidTr="001C576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26ED95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</w:p>
        </w:tc>
        <w:tc>
          <w:tcPr>
            <w:tcW w:w="0" w:type="auto"/>
            <w:vAlign w:val="center"/>
            <w:hideMark/>
          </w:tcPr>
          <w:p w14:paraId="79751D9B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proofErr w:type="spellStart"/>
            <w:r w:rsidRPr="001C5764">
              <w:rPr>
                <w:lang w:val="en-ID"/>
              </w:rPr>
              <w:t>Menyesuaikan</w:t>
            </w:r>
            <w:proofErr w:type="spellEnd"/>
            <w:r w:rsidRPr="001C5764">
              <w:rPr>
                <w:lang w:val="en-ID"/>
              </w:rPr>
              <w:t>/</w:t>
            </w:r>
            <w:proofErr w:type="spellStart"/>
            <w:r w:rsidRPr="001C5764">
              <w:rPr>
                <w:lang w:val="en-ID"/>
              </w:rPr>
              <w:t>mengembangkan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perangkat</w:t>
            </w:r>
            <w:proofErr w:type="spellEnd"/>
            <w:r w:rsidRPr="001C5764">
              <w:rPr>
                <w:lang w:val="en-ID"/>
              </w:rPr>
              <w:t xml:space="preserve"> ajar </w:t>
            </w:r>
            <w:proofErr w:type="spellStart"/>
            <w:r w:rsidRPr="001C5764">
              <w:rPr>
                <w:lang w:val="en-ID"/>
              </w:rPr>
              <w:t>dari</w:t>
            </w:r>
            <w:proofErr w:type="spellEnd"/>
            <w:r w:rsidRPr="001C5764">
              <w:rPr>
                <w:lang w:val="en-ID"/>
              </w:rPr>
              <w:t xml:space="preserve"> PMM</w:t>
            </w:r>
          </w:p>
        </w:tc>
        <w:tc>
          <w:tcPr>
            <w:tcW w:w="0" w:type="auto"/>
            <w:vAlign w:val="center"/>
            <w:hideMark/>
          </w:tcPr>
          <w:p w14:paraId="1CFDB128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r w:rsidRPr="001C5764">
              <w:rPr>
                <w:lang w:val="en-ID"/>
              </w:rPr>
              <w:t>4</w:t>
            </w:r>
          </w:p>
        </w:tc>
      </w:tr>
      <w:tr w:rsidR="001C5764" w:rsidRPr="001C5764" w14:paraId="794BCFF0" w14:textId="77777777" w:rsidTr="001C576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CA2E42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r w:rsidRPr="001C5764">
              <w:rPr>
                <w:b/>
                <w:bCs/>
                <w:lang w:val="en-ID"/>
              </w:rPr>
              <w:t xml:space="preserve">3. </w:t>
            </w:r>
            <w:proofErr w:type="spellStart"/>
            <w:r w:rsidRPr="001C5764">
              <w:rPr>
                <w:b/>
                <w:bCs/>
                <w:lang w:val="en-ID"/>
              </w:rPr>
              <w:t>Kreativitas</w:t>
            </w:r>
            <w:proofErr w:type="spellEnd"/>
            <w:r w:rsidRPr="001C5764">
              <w:rPr>
                <w:b/>
                <w:bCs/>
                <w:lang w:val="en-ID"/>
              </w:rPr>
              <w:t xml:space="preserve"> strategi </w:t>
            </w:r>
            <w:proofErr w:type="spellStart"/>
            <w:r w:rsidRPr="001C5764">
              <w:rPr>
                <w:b/>
                <w:bCs/>
                <w:lang w:val="en-ID"/>
              </w:rPr>
              <w:t>pembelajaran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55D7744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r w:rsidRPr="001C5764">
              <w:rPr>
                <w:lang w:val="en-ID"/>
              </w:rPr>
              <w:t xml:space="preserve">Tidak </w:t>
            </w:r>
            <w:proofErr w:type="spellStart"/>
            <w:r w:rsidRPr="001C5764">
              <w:rPr>
                <w:lang w:val="en-ID"/>
              </w:rPr>
              <w:t>mengembangkan</w:t>
            </w:r>
            <w:proofErr w:type="spellEnd"/>
            <w:r w:rsidRPr="001C5764">
              <w:rPr>
                <w:lang w:val="en-ID"/>
              </w:rPr>
              <w:t xml:space="preserve"> strategi </w:t>
            </w:r>
            <w:proofErr w:type="spellStart"/>
            <w:r w:rsidRPr="001C5764">
              <w:rPr>
                <w:lang w:val="en-ID"/>
              </w:rPr>
              <w:t>baru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dari</w:t>
            </w:r>
            <w:proofErr w:type="spellEnd"/>
            <w:r w:rsidRPr="001C5764">
              <w:rPr>
                <w:lang w:val="en-ID"/>
              </w:rPr>
              <w:t xml:space="preserve"> PMM</w:t>
            </w:r>
          </w:p>
        </w:tc>
        <w:tc>
          <w:tcPr>
            <w:tcW w:w="0" w:type="auto"/>
            <w:vAlign w:val="center"/>
            <w:hideMark/>
          </w:tcPr>
          <w:p w14:paraId="0DB524A7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r w:rsidRPr="001C5764">
              <w:rPr>
                <w:lang w:val="en-ID"/>
              </w:rPr>
              <w:t>1</w:t>
            </w:r>
          </w:p>
        </w:tc>
      </w:tr>
      <w:tr w:rsidR="001C5764" w:rsidRPr="001C5764" w14:paraId="71EC6269" w14:textId="77777777" w:rsidTr="001C576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753002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</w:p>
        </w:tc>
        <w:tc>
          <w:tcPr>
            <w:tcW w:w="0" w:type="auto"/>
            <w:vAlign w:val="center"/>
            <w:hideMark/>
          </w:tcPr>
          <w:p w14:paraId="66BFA673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proofErr w:type="spellStart"/>
            <w:r w:rsidRPr="001C5764">
              <w:rPr>
                <w:lang w:val="en-ID"/>
              </w:rPr>
              <w:t>Pernah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mencoba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satu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metode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dari</w:t>
            </w:r>
            <w:proofErr w:type="spellEnd"/>
            <w:r w:rsidRPr="001C5764">
              <w:rPr>
                <w:lang w:val="en-ID"/>
              </w:rPr>
              <w:t xml:space="preserve"> video </w:t>
            </w:r>
            <w:proofErr w:type="spellStart"/>
            <w:r w:rsidRPr="001C5764">
              <w:rPr>
                <w:lang w:val="en-ID"/>
              </w:rPr>
              <w:t>Inspiratif</w:t>
            </w:r>
            <w:proofErr w:type="spellEnd"/>
            <w:r w:rsidRPr="001C5764">
              <w:rPr>
                <w:lang w:val="en-ID"/>
              </w:rPr>
              <w:t xml:space="preserve"> PMM</w:t>
            </w:r>
          </w:p>
        </w:tc>
        <w:tc>
          <w:tcPr>
            <w:tcW w:w="0" w:type="auto"/>
            <w:vAlign w:val="center"/>
            <w:hideMark/>
          </w:tcPr>
          <w:p w14:paraId="61616F01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r w:rsidRPr="001C5764">
              <w:rPr>
                <w:lang w:val="en-ID"/>
              </w:rPr>
              <w:t>2</w:t>
            </w:r>
          </w:p>
        </w:tc>
      </w:tr>
      <w:tr w:rsidR="001C5764" w:rsidRPr="001C5764" w14:paraId="480F59F3" w14:textId="77777777" w:rsidTr="001C576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884950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</w:p>
        </w:tc>
        <w:tc>
          <w:tcPr>
            <w:tcW w:w="0" w:type="auto"/>
            <w:vAlign w:val="center"/>
            <w:hideMark/>
          </w:tcPr>
          <w:p w14:paraId="4B713C95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proofErr w:type="spellStart"/>
            <w:r w:rsidRPr="001C5764">
              <w:rPr>
                <w:lang w:val="en-ID"/>
              </w:rPr>
              <w:t>Menggabungkan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beberapa</w:t>
            </w:r>
            <w:proofErr w:type="spellEnd"/>
            <w:r w:rsidRPr="001C5764">
              <w:rPr>
                <w:lang w:val="en-ID"/>
              </w:rPr>
              <w:t xml:space="preserve"> ide </w:t>
            </w:r>
            <w:proofErr w:type="spellStart"/>
            <w:r w:rsidRPr="001C5764">
              <w:rPr>
                <w:lang w:val="en-ID"/>
              </w:rPr>
              <w:t>dari</w:t>
            </w:r>
            <w:proofErr w:type="spellEnd"/>
            <w:r w:rsidRPr="001C5764">
              <w:rPr>
                <w:lang w:val="en-ID"/>
              </w:rPr>
              <w:t xml:space="preserve"> PMM </w:t>
            </w:r>
            <w:proofErr w:type="spellStart"/>
            <w:r w:rsidRPr="001C5764">
              <w:rPr>
                <w:lang w:val="en-ID"/>
              </w:rPr>
              <w:t>dalam</w:t>
            </w:r>
            <w:proofErr w:type="spellEnd"/>
            <w:r w:rsidRPr="001C5764">
              <w:rPr>
                <w:lang w:val="en-ID"/>
              </w:rPr>
              <w:t xml:space="preserve"> RPP</w:t>
            </w:r>
          </w:p>
        </w:tc>
        <w:tc>
          <w:tcPr>
            <w:tcW w:w="0" w:type="auto"/>
            <w:vAlign w:val="center"/>
            <w:hideMark/>
          </w:tcPr>
          <w:p w14:paraId="522DF4A6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r w:rsidRPr="001C5764">
              <w:rPr>
                <w:lang w:val="en-ID"/>
              </w:rPr>
              <w:t>3</w:t>
            </w:r>
          </w:p>
        </w:tc>
      </w:tr>
      <w:tr w:rsidR="001C5764" w:rsidRPr="001C5764" w14:paraId="7FB1F13D" w14:textId="77777777" w:rsidTr="001C576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FA8A5C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</w:p>
        </w:tc>
        <w:tc>
          <w:tcPr>
            <w:tcW w:w="0" w:type="auto"/>
            <w:vAlign w:val="center"/>
            <w:hideMark/>
          </w:tcPr>
          <w:p w14:paraId="199A9F0D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proofErr w:type="spellStart"/>
            <w:r w:rsidRPr="001C5764">
              <w:rPr>
                <w:lang w:val="en-ID"/>
              </w:rPr>
              <w:t>Membuat</w:t>
            </w:r>
            <w:proofErr w:type="spellEnd"/>
            <w:r w:rsidRPr="001C5764">
              <w:rPr>
                <w:lang w:val="en-ID"/>
              </w:rPr>
              <w:t xml:space="preserve"> strategi </w:t>
            </w:r>
            <w:proofErr w:type="spellStart"/>
            <w:r w:rsidRPr="001C5764">
              <w:rPr>
                <w:lang w:val="en-ID"/>
              </w:rPr>
              <w:t>pembelajaran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baru</w:t>
            </w:r>
            <w:proofErr w:type="spellEnd"/>
            <w:r w:rsidRPr="001C5764">
              <w:rPr>
                <w:lang w:val="en-ID"/>
              </w:rPr>
              <w:t xml:space="preserve"> &amp; </w:t>
            </w:r>
            <w:proofErr w:type="spellStart"/>
            <w:r w:rsidRPr="001C5764">
              <w:rPr>
                <w:lang w:val="en-ID"/>
              </w:rPr>
              <w:t>membagikannya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BD46EF7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r w:rsidRPr="001C5764">
              <w:rPr>
                <w:lang w:val="en-ID"/>
              </w:rPr>
              <w:t>4</w:t>
            </w:r>
          </w:p>
        </w:tc>
      </w:tr>
      <w:tr w:rsidR="001C5764" w:rsidRPr="001C5764" w14:paraId="753BC0CB" w14:textId="77777777" w:rsidTr="001C576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80A67F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r w:rsidRPr="001C5764">
              <w:rPr>
                <w:b/>
                <w:bCs/>
                <w:lang w:val="en-ID"/>
              </w:rPr>
              <w:t xml:space="preserve">4. </w:t>
            </w:r>
            <w:proofErr w:type="spellStart"/>
            <w:r w:rsidRPr="001C5764">
              <w:rPr>
                <w:b/>
                <w:bCs/>
                <w:lang w:val="en-ID"/>
              </w:rPr>
              <w:t>Evaluatif</w:t>
            </w:r>
            <w:proofErr w:type="spellEnd"/>
            <w:r w:rsidRPr="001C5764">
              <w:rPr>
                <w:b/>
                <w:bCs/>
                <w:lang w:val="en-ID"/>
              </w:rPr>
              <w:t xml:space="preserve"> dan </w:t>
            </w:r>
            <w:proofErr w:type="spellStart"/>
            <w:r w:rsidRPr="001C5764">
              <w:rPr>
                <w:b/>
                <w:bCs/>
                <w:lang w:val="en-ID"/>
              </w:rPr>
              <w:t>reflektif</w:t>
            </w:r>
            <w:proofErr w:type="spellEnd"/>
            <w:r w:rsidRPr="001C5764">
              <w:rPr>
                <w:b/>
                <w:bCs/>
                <w:lang w:val="en-ID"/>
              </w:rPr>
              <w:t xml:space="preserve"> (PTK &amp; </w:t>
            </w:r>
            <w:proofErr w:type="spellStart"/>
            <w:r w:rsidRPr="001C5764">
              <w:rPr>
                <w:b/>
                <w:bCs/>
                <w:lang w:val="en-ID"/>
              </w:rPr>
              <w:t>evaluasi</w:t>
            </w:r>
            <w:proofErr w:type="spellEnd"/>
            <w:r w:rsidRPr="001C5764">
              <w:rPr>
                <w:b/>
                <w:bCs/>
                <w:lang w:val="en-ID"/>
              </w:rPr>
              <w:t xml:space="preserve"> </w:t>
            </w:r>
            <w:proofErr w:type="spellStart"/>
            <w:r w:rsidRPr="001C5764">
              <w:rPr>
                <w:b/>
                <w:bCs/>
                <w:lang w:val="en-ID"/>
              </w:rPr>
              <w:t>diri</w:t>
            </w:r>
            <w:proofErr w:type="spellEnd"/>
            <w:r w:rsidRPr="001C5764">
              <w:rPr>
                <w:b/>
                <w:bCs/>
                <w:lang w:val="en-ID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2A80415C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r w:rsidRPr="001C5764">
              <w:rPr>
                <w:lang w:val="en-ID"/>
              </w:rPr>
              <w:t xml:space="preserve">Tidak </w:t>
            </w:r>
            <w:proofErr w:type="spellStart"/>
            <w:r w:rsidRPr="001C5764">
              <w:rPr>
                <w:lang w:val="en-ID"/>
              </w:rPr>
              <w:t>pernah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melakukan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refleksi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atau</w:t>
            </w:r>
            <w:proofErr w:type="spellEnd"/>
            <w:r w:rsidRPr="001C5764">
              <w:rPr>
                <w:lang w:val="en-ID"/>
              </w:rPr>
              <w:t xml:space="preserve"> PTK</w:t>
            </w:r>
          </w:p>
        </w:tc>
        <w:tc>
          <w:tcPr>
            <w:tcW w:w="0" w:type="auto"/>
            <w:vAlign w:val="center"/>
            <w:hideMark/>
          </w:tcPr>
          <w:p w14:paraId="15583D7E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r w:rsidRPr="001C5764">
              <w:rPr>
                <w:lang w:val="en-ID"/>
              </w:rPr>
              <w:t>1</w:t>
            </w:r>
          </w:p>
        </w:tc>
      </w:tr>
      <w:tr w:rsidR="001C5764" w:rsidRPr="001C5764" w14:paraId="2902FB7F" w14:textId="77777777" w:rsidTr="001C576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602A87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</w:p>
        </w:tc>
        <w:tc>
          <w:tcPr>
            <w:tcW w:w="0" w:type="auto"/>
            <w:vAlign w:val="center"/>
            <w:hideMark/>
          </w:tcPr>
          <w:p w14:paraId="544C3D68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proofErr w:type="spellStart"/>
            <w:r w:rsidRPr="001C5764">
              <w:rPr>
                <w:lang w:val="en-ID"/>
              </w:rPr>
              <w:t>Pernah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membuat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jurnal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refleksi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dari</w:t>
            </w:r>
            <w:proofErr w:type="spellEnd"/>
            <w:r w:rsidRPr="001C5764">
              <w:rPr>
                <w:lang w:val="en-ID"/>
              </w:rPr>
              <w:t xml:space="preserve"> PMM</w:t>
            </w:r>
          </w:p>
        </w:tc>
        <w:tc>
          <w:tcPr>
            <w:tcW w:w="0" w:type="auto"/>
            <w:vAlign w:val="center"/>
            <w:hideMark/>
          </w:tcPr>
          <w:p w14:paraId="0BDC99BF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r w:rsidRPr="001C5764">
              <w:rPr>
                <w:lang w:val="en-ID"/>
              </w:rPr>
              <w:t>2</w:t>
            </w:r>
          </w:p>
        </w:tc>
      </w:tr>
      <w:tr w:rsidR="001C5764" w:rsidRPr="001C5764" w14:paraId="31BCCFAC" w14:textId="77777777" w:rsidTr="001C576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76F912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</w:p>
        </w:tc>
        <w:tc>
          <w:tcPr>
            <w:tcW w:w="0" w:type="auto"/>
            <w:vAlign w:val="center"/>
            <w:hideMark/>
          </w:tcPr>
          <w:p w14:paraId="593E21BF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r w:rsidRPr="001C5764">
              <w:rPr>
                <w:lang w:val="en-ID"/>
              </w:rPr>
              <w:t xml:space="preserve">Rutin </w:t>
            </w:r>
            <w:proofErr w:type="spellStart"/>
            <w:r w:rsidRPr="001C5764">
              <w:rPr>
                <w:lang w:val="en-ID"/>
              </w:rPr>
              <w:t>evaluasi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diri</w:t>
            </w:r>
            <w:proofErr w:type="spellEnd"/>
            <w:r w:rsidRPr="001C5764">
              <w:rPr>
                <w:lang w:val="en-ID"/>
              </w:rPr>
              <w:t xml:space="preserve"> dan </w:t>
            </w:r>
            <w:proofErr w:type="spellStart"/>
            <w:r w:rsidRPr="001C5764">
              <w:rPr>
                <w:lang w:val="en-ID"/>
              </w:rPr>
              <w:t>memperbaiki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pembelajaran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FA1801E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r w:rsidRPr="001C5764">
              <w:rPr>
                <w:lang w:val="en-ID"/>
              </w:rPr>
              <w:t>3</w:t>
            </w:r>
          </w:p>
        </w:tc>
      </w:tr>
      <w:tr w:rsidR="001C5764" w:rsidRPr="001C5764" w14:paraId="42CF805A" w14:textId="77777777" w:rsidTr="001C576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77CBFB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</w:p>
        </w:tc>
        <w:tc>
          <w:tcPr>
            <w:tcW w:w="0" w:type="auto"/>
            <w:vAlign w:val="center"/>
            <w:hideMark/>
          </w:tcPr>
          <w:p w14:paraId="15D93580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proofErr w:type="spellStart"/>
            <w:r w:rsidRPr="001C5764">
              <w:rPr>
                <w:lang w:val="en-ID"/>
              </w:rPr>
              <w:t>Melakukan</w:t>
            </w:r>
            <w:proofErr w:type="spellEnd"/>
            <w:r w:rsidRPr="001C5764">
              <w:rPr>
                <w:lang w:val="en-ID"/>
              </w:rPr>
              <w:t xml:space="preserve"> PTK dan </w:t>
            </w:r>
            <w:proofErr w:type="spellStart"/>
            <w:r w:rsidRPr="001C5764">
              <w:rPr>
                <w:lang w:val="en-ID"/>
              </w:rPr>
              <w:t>publikasi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berdasarkan</w:t>
            </w:r>
            <w:proofErr w:type="spellEnd"/>
            <w:r w:rsidRPr="001C5764">
              <w:rPr>
                <w:lang w:val="en-ID"/>
              </w:rPr>
              <w:t xml:space="preserve"> PMM</w:t>
            </w:r>
          </w:p>
        </w:tc>
        <w:tc>
          <w:tcPr>
            <w:tcW w:w="0" w:type="auto"/>
            <w:vAlign w:val="center"/>
            <w:hideMark/>
          </w:tcPr>
          <w:p w14:paraId="48E636C2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r w:rsidRPr="001C5764">
              <w:rPr>
                <w:lang w:val="en-ID"/>
              </w:rPr>
              <w:t>4</w:t>
            </w:r>
          </w:p>
        </w:tc>
      </w:tr>
      <w:tr w:rsidR="001C5764" w:rsidRPr="001C5764" w14:paraId="457AEDC0" w14:textId="77777777" w:rsidTr="001C576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7BC84D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r w:rsidRPr="001C5764">
              <w:rPr>
                <w:b/>
                <w:bCs/>
                <w:lang w:val="en-ID"/>
              </w:rPr>
              <w:t xml:space="preserve">5. </w:t>
            </w:r>
            <w:proofErr w:type="spellStart"/>
            <w:r w:rsidRPr="001C5764">
              <w:rPr>
                <w:b/>
                <w:bCs/>
                <w:lang w:val="en-ID"/>
              </w:rPr>
              <w:t>Penguasaan</w:t>
            </w:r>
            <w:proofErr w:type="spellEnd"/>
            <w:r w:rsidRPr="001C5764">
              <w:rPr>
                <w:b/>
                <w:bCs/>
                <w:lang w:val="en-ID"/>
              </w:rPr>
              <w:t xml:space="preserve"> </w:t>
            </w:r>
            <w:proofErr w:type="spellStart"/>
            <w:r w:rsidRPr="001C5764">
              <w:rPr>
                <w:b/>
                <w:bCs/>
                <w:lang w:val="en-ID"/>
              </w:rPr>
              <w:t>teknologi</w:t>
            </w:r>
            <w:proofErr w:type="spellEnd"/>
            <w:r w:rsidRPr="001C5764">
              <w:rPr>
                <w:b/>
                <w:bCs/>
                <w:lang w:val="en-ID"/>
              </w:rPr>
              <w:t xml:space="preserve"> </w:t>
            </w:r>
            <w:proofErr w:type="spellStart"/>
            <w:r w:rsidRPr="001C5764">
              <w:rPr>
                <w:b/>
                <w:bCs/>
                <w:lang w:val="en-ID"/>
              </w:rPr>
              <w:t>informasi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0BFF004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proofErr w:type="spellStart"/>
            <w:r w:rsidRPr="001C5764">
              <w:rPr>
                <w:lang w:val="en-ID"/>
              </w:rPr>
              <w:t>Kesulitan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menggunakan</w:t>
            </w:r>
            <w:proofErr w:type="spellEnd"/>
            <w:r w:rsidRPr="001C5764">
              <w:rPr>
                <w:lang w:val="en-ID"/>
              </w:rPr>
              <w:t xml:space="preserve"> PMM</w:t>
            </w:r>
          </w:p>
        </w:tc>
        <w:tc>
          <w:tcPr>
            <w:tcW w:w="0" w:type="auto"/>
            <w:vAlign w:val="center"/>
            <w:hideMark/>
          </w:tcPr>
          <w:p w14:paraId="5E678C36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r w:rsidRPr="001C5764">
              <w:rPr>
                <w:lang w:val="en-ID"/>
              </w:rPr>
              <w:t>1</w:t>
            </w:r>
          </w:p>
        </w:tc>
      </w:tr>
      <w:tr w:rsidR="001C5764" w:rsidRPr="001C5764" w14:paraId="44C6A547" w14:textId="77777777" w:rsidTr="001C576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FFC6E7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</w:p>
        </w:tc>
        <w:tc>
          <w:tcPr>
            <w:tcW w:w="0" w:type="auto"/>
            <w:vAlign w:val="center"/>
            <w:hideMark/>
          </w:tcPr>
          <w:p w14:paraId="4A7E51D3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r w:rsidRPr="001C5764">
              <w:rPr>
                <w:lang w:val="en-ID"/>
              </w:rPr>
              <w:t xml:space="preserve">Dapat </w:t>
            </w:r>
            <w:proofErr w:type="spellStart"/>
            <w:r w:rsidRPr="001C5764">
              <w:rPr>
                <w:lang w:val="en-ID"/>
              </w:rPr>
              <w:t>menggunakan</w:t>
            </w:r>
            <w:proofErr w:type="spellEnd"/>
            <w:r w:rsidRPr="001C5764">
              <w:rPr>
                <w:lang w:val="en-ID"/>
              </w:rPr>
              <w:t xml:space="preserve"> PMM </w:t>
            </w:r>
            <w:proofErr w:type="spellStart"/>
            <w:r w:rsidRPr="001C5764">
              <w:rPr>
                <w:lang w:val="en-ID"/>
              </w:rPr>
              <w:t>dengan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bimbingan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B15F78C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r w:rsidRPr="001C5764">
              <w:rPr>
                <w:lang w:val="en-ID"/>
              </w:rPr>
              <w:t>2</w:t>
            </w:r>
          </w:p>
        </w:tc>
      </w:tr>
      <w:tr w:rsidR="001C5764" w:rsidRPr="001C5764" w14:paraId="3A5F3F4F" w14:textId="77777777" w:rsidTr="001C576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BF7288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</w:p>
        </w:tc>
        <w:tc>
          <w:tcPr>
            <w:tcW w:w="0" w:type="auto"/>
            <w:vAlign w:val="center"/>
            <w:hideMark/>
          </w:tcPr>
          <w:p w14:paraId="329987CD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r w:rsidRPr="001C5764">
              <w:rPr>
                <w:lang w:val="en-ID"/>
              </w:rPr>
              <w:t xml:space="preserve">Mandiri dan </w:t>
            </w:r>
            <w:proofErr w:type="spellStart"/>
            <w:r w:rsidRPr="001C5764">
              <w:rPr>
                <w:lang w:val="en-ID"/>
              </w:rPr>
              <w:t>aktif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dalam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menggunakan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fitur</w:t>
            </w:r>
            <w:proofErr w:type="spellEnd"/>
            <w:r w:rsidRPr="001C5764">
              <w:rPr>
                <w:lang w:val="en-ID"/>
              </w:rPr>
              <w:t xml:space="preserve"> digital</w:t>
            </w:r>
          </w:p>
        </w:tc>
        <w:tc>
          <w:tcPr>
            <w:tcW w:w="0" w:type="auto"/>
            <w:vAlign w:val="center"/>
            <w:hideMark/>
          </w:tcPr>
          <w:p w14:paraId="46FB8662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r w:rsidRPr="001C5764">
              <w:rPr>
                <w:lang w:val="en-ID"/>
              </w:rPr>
              <w:t>3</w:t>
            </w:r>
          </w:p>
        </w:tc>
      </w:tr>
      <w:tr w:rsidR="001C5764" w:rsidRPr="001C5764" w14:paraId="0DFD1E71" w14:textId="77777777" w:rsidTr="001C576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0C8E24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</w:p>
        </w:tc>
        <w:tc>
          <w:tcPr>
            <w:tcW w:w="0" w:type="auto"/>
            <w:vAlign w:val="center"/>
            <w:hideMark/>
          </w:tcPr>
          <w:p w14:paraId="43B5F01E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proofErr w:type="spellStart"/>
            <w:r w:rsidRPr="001C5764">
              <w:rPr>
                <w:lang w:val="en-ID"/>
              </w:rPr>
              <w:t>Mengajarkan</w:t>
            </w:r>
            <w:proofErr w:type="spellEnd"/>
            <w:r w:rsidRPr="001C5764">
              <w:rPr>
                <w:lang w:val="en-ID"/>
              </w:rPr>
              <w:t xml:space="preserve"> guru lain </w:t>
            </w:r>
            <w:proofErr w:type="spellStart"/>
            <w:r w:rsidRPr="001C5764">
              <w:rPr>
                <w:lang w:val="en-ID"/>
              </w:rPr>
              <w:t>atau</w:t>
            </w:r>
            <w:proofErr w:type="spellEnd"/>
            <w:r w:rsidRPr="001C5764">
              <w:rPr>
                <w:lang w:val="en-ID"/>
              </w:rPr>
              <w:t xml:space="preserve"> </w:t>
            </w:r>
            <w:proofErr w:type="spellStart"/>
            <w:r w:rsidRPr="001C5764">
              <w:rPr>
                <w:lang w:val="en-ID"/>
              </w:rPr>
              <w:t>membuat</w:t>
            </w:r>
            <w:proofErr w:type="spellEnd"/>
            <w:r w:rsidRPr="001C5764">
              <w:rPr>
                <w:lang w:val="en-ID"/>
              </w:rPr>
              <w:t xml:space="preserve"> tutorial PMM</w:t>
            </w:r>
          </w:p>
        </w:tc>
        <w:tc>
          <w:tcPr>
            <w:tcW w:w="0" w:type="auto"/>
            <w:vAlign w:val="center"/>
            <w:hideMark/>
          </w:tcPr>
          <w:p w14:paraId="35C97E40" w14:textId="77777777" w:rsidR="001C5764" w:rsidRPr="001C5764" w:rsidRDefault="001C5764" w:rsidP="001C5764">
            <w:pPr>
              <w:spacing w:after="0" w:line="240" w:lineRule="auto"/>
              <w:rPr>
                <w:lang w:val="en-ID"/>
              </w:rPr>
            </w:pPr>
            <w:r w:rsidRPr="001C5764">
              <w:rPr>
                <w:lang w:val="en-ID"/>
              </w:rPr>
              <w:t>4</w:t>
            </w:r>
          </w:p>
        </w:tc>
      </w:tr>
    </w:tbl>
    <w:p w14:paraId="3EBC8B3D" w14:textId="77777777" w:rsidR="009D1184" w:rsidRDefault="00000000">
      <w:r>
        <w:br/>
        <w:t>Skor Akhir Kategori Profesionalisme:</w:t>
      </w:r>
    </w:p>
    <w:p w14:paraId="623673DB" w14:textId="77777777" w:rsidR="009D1184" w:rsidRDefault="00000000">
      <w:r>
        <w:lastRenderedPageBreak/>
        <w:t>- 5–8: Sangat Rendah</w:t>
      </w:r>
      <w:r>
        <w:br/>
        <w:t>- 9–12: Rendah</w:t>
      </w:r>
      <w:r>
        <w:br/>
        <w:t>- 13–16: Sedang</w:t>
      </w:r>
      <w:r>
        <w:br/>
        <w:t>- 17–20: Tinggi</w:t>
      </w:r>
    </w:p>
    <w:p w14:paraId="5E078A73" w14:textId="77777777" w:rsidR="009D1184" w:rsidRDefault="00000000">
      <w:r>
        <w:br w:type="page"/>
      </w:r>
    </w:p>
    <w:p w14:paraId="62573B36" w14:textId="77777777" w:rsidR="009D1184" w:rsidRDefault="00000000">
      <w:pPr>
        <w:pStyle w:val="Heading2"/>
      </w:pPr>
      <w:r>
        <w:lastRenderedPageBreak/>
        <w:t>Lembar Validasi Instrumen Wawancara &amp; Observasi</w:t>
      </w:r>
    </w:p>
    <w:p w14:paraId="478773DD" w14:textId="77777777" w:rsidR="009D1184" w:rsidRDefault="00000000">
      <w:r>
        <w:t>A. Identitas Validator</w:t>
      </w:r>
    </w:p>
    <w:p w14:paraId="3274B8AE" w14:textId="77777777" w:rsidR="009D1184" w:rsidRDefault="00000000">
      <w:r>
        <w:t>Nama Validator:</w:t>
      </w:r>
      <w:r>
        <w:br/>
        <w:t>Institusi:</w:t>
      </w:r>
      <w:r>
        <w:br/>
        <w:t>Jabatan:</w:t>
      </w:r>
      <w:r>
        <w:br/>
        <w:t>Tanggal Validasi:</w:t>
      </w:r>
      <w:r>
        <w:br/>
      </w:r>
    </w:p>
    <w:p w14:paraId="42DDCB6B" w14:textId="77777777" w:rsidR="009D1184" w:rsidRDefault="00000000">
      <w:r>
        <w:t>B. Kriteria Validasi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9D1184" w14:paraId="672E04F5" w14:textId="77777777">
        <w:tc>
          <w:tcPr>
            <w:tcW w:w="2160" w:type="dxa"/>
          </w:tcPr>
          <w:p w14:paraId="51D1AA67" w14:textId="77777777" w:rsidR="009D1184" w:rsidRDefault="00000000">
            <w:r>
              <w:t>Aspek</w:t>
            </w:r>
          </w:p>
        </w:tc>
        <w:tc>
          <w:tcPr>
            <w:tcW w:w="2160" w:type="dxa"/>
          </w:tcPr>
          <w:p w14:paraId="738305C9" w14:textId="77777777" w:rsidR="009D1184" w:rsidRDefault="00000000">
            <w:r>
              <w:t>Pertanyaan</w:t>
            </w:r>
          </w:p>
        </w:tc>
        <w:tc>
          <w:tcPr>
            <w:tcW w:w="2160" w:type="dxa"/>
          </w:tcPr>
          <w:p w14:paraId="0481DE18" w14:textId="77777777" w:rsidR="009D1184" w:rsidRDefault="00000000">
            <w:r>
              <w:t>Nilai (1–4)</w:t>
            </w:r>
          </w:p>
        </w:tc>
        <w:tc>
          <w:tcPr>
            <w:tcW w:w="2160" w:type="dxa"/>
          </w:tcPr>
          <w:p w14:paraId="0531EBC1" w14:textId="77777777" w:rsidR="009D1184" w:rsidRDefault="00000000">
            <w:r>
              <w:t>Komentar/Saran</w:t>
            </w:r>
          </w:p>
        </w:tc>
      </w:tr>
      <w:tr w:rsidR="009D1184" w14:paraId="720A95A0" w14:textId="77777777">
        <w:tc>
          <w:tcPr>
            <w:tcW w:w="2160" w:type="dxa"/>
          </w:tcPr>
          <w:p w14:paraId="6B810D88" w14:textId="77777777" w:rsidR="009D1184" w:rsidRDefault="00000000">
            <w:r>
              <w:t>Kesesuaian</w:t>
            </w:r>
          </w:p>
        </w:tc>
        <w:tc>
          <w:tcPr>
            <w:tcW w:w="2160" w:type="dxa"/>
          </w:tcPr>
          <w:p w14:paraId="50F11523" w14:textId="77777777" w:rsidR="009D1184" w:rsidRDefault="00000000">
            <w:r>
              <w:t>Apakah instrumen sesuai dengan tujuan penelitian?</w:t>
            </w:r>
          </w:p>
        </w:tc>
        <w:tc>
          <w:tcPr>
            <w:tcW w:w="2160" w:type="dxa"/>
          </w:tcPr>
          <w:p w14:paraId="4BC4CDEF" w14:textId="77777777" w:rsidR="009D1184" w:rsidRDefault="009D1184"/>
        </w:tc>
        <w:tc>
          <w:tcPr>
            <w:tcW w:w="2160" w:type="dxa"/>
          </w:tcPr>
          <w:p w14:paraId="581D2B14" w14:textId="77777777" w:rsidR="009D1184" w:rsidRDefault="009D1184"/>
        </w:tc>
      </w:tr>
      <w:tr w:rsidR="009D1184" w14:paraId="0C03B2E2" w14:textId="77777777">
        <w:tc>
          <w:tcPr>
            <w:tcW w:w="2160" w:type="dxa"/>
          </w:tcPr>
          <w:p w14:paraId="1B1B0287" w14:textId="77777777" w:rsidR="009D1184" w:rsidRDefault="00000000">
            <w:r>
              <w:t>Kejelasan Butir</w:t>
            </w:r>
          </w:p>
        </w:tc>
        <w:tc>
          <w:tcPr>
            <w:tcW w:w="2160" w:type="dxa"/>
          </w:tcPr>
          <w:p w14:paraId="763CC1FE" w14:textId="77777777" w:rsidR="009D1184" w:rsidRDefault="00000000">
            <w:r>
              <w:t>Apakah butir pertanyaan mudah dipahami oleh responden?</w:t>
            </w:r>
          </w:p>
        </w:tc>
        <w:tc>
          <w:tcPr>
            <w:tcW w:w="2160" w:type="dxa"/>
          </w:tcPr>
          <w:p w14:paraId="13EB1C05" w14:textId="77777777" w:rsidR="009D1184" w:rsidRDefault="009D1184"/>
        </w:tc>
        <w:tc>
          <w:tcPr>
            <w:tcW w:w="2160" w:type="dxa"/>
          </w:tcPr>
          <w:p w14:paraId="3D9EB147" w14:textId="77777777" w:rsidR="009D1184" w:rsidRDefault="009D1184"/>
        </w:tc>
      </w:tr>
      <w:tr w:rsidR="009D1184" w14:paraId="7B28ABA3" w14:textId="77777777">
        <w:tc>
          <w:tcPr>
            <w:tcW w:w="2160" w:type="dxa"/>
          </w:tcPr>
          <w:p w14:paraId="04F24386" w14:textId="77777777" w:rsidR="009D1184" w:rsidRDefault="00000000">
            <w:r>
              <w:t>Keterukuran</w:t>
            </w:r>
          </w:p>
        </w:tc>
        <w:tc>
          <w:tcPr>
            <w:tcW w:w="2160" w:type="dxa"/>
          </w:tcPr>
          <w:p w14:paraId="5D1520BA" w14:textId="77777777" w:rsidR="009D1184" w:rsidRDefault="00000000">
            <w:r>
              <w:t>Apakah pertanyaan dapat menghasilkan data yang dapat dianalisis?</w:t>
            </w:r>
          </w:p>
        </w:tc>
        <w:tc>
          <w:tcPr>
            <w:tcW w:w="2160" w:type="dxa"/>
          </w:tcPr>
          <w:p w14:paraId="0E95707E" w14:textId="77777777" w:rsidR="009D1184" w:rsidRDefault="009D1184"/>
        </w:tc>
        <w:tc>
          <w:tcPr>
            <w:tcW w:w="2160" w:type="dxa"/>
          </w:tcPr>
          <w:p w14:paraId="16093AFD" w14:textId="77777777" w:rsidR="009D1184" w:rsidRDefault="009D1184"/>
        </w:tc>
      </w:tr>
      <w:tr w:rsidR="009D1184" w14:paraId="7723F655" w14:textId="77777777">
        <w:tc>
          <w:tcPr>
            <w:tcW w:w="2160" w:type="dxa"/>
          </w:tcPr>
          <w:p w14:paraId="624D811A" w14:textId="77777777" w:rsidR="009D1184" w:rsidRDefault="00000000">
            <w:r>
              <w:t>Relevansi Indikator</w:t>
            </w:r>
          </w:p>
        </w:tc>
        <w:tc>
          <w:tcPr>
            <w:tcW w:w="2160" w:type="dxa"/>
          </w:tcPr>
          <w:p w14:paraId="525EAA12" w14:textId="77777777" w:rsidR="009D1184" w:rsidRDefault="00000000">
            <w:r>
              <w:t>Apakah pertanyaan mencakup semua aspek profesionalisme guru yang relevan?</w:t>
            </w:r>
          </w:p>
        </w:tc>
        <w:tc>
          <w:tcPr>
            <w:tcW w:w="2160" w:type="dxa"/>
          </w:tcPr>
          <w:p w14:paraId="14AF5666" w14:textId="77777777" w:rsidR="009D1184" w:rsidRDefault="009D1184"/>
        </w:tc>
        <w:tc>
          <w:tcPr>
            <w:tcW w:w="2160" w:type="dxa"/>
          </w:tcPr>
          <w:p w14:paraId="25924313" w14:textId="77777777" w:rsidR="009D1184" w:rsidRDefault="009D1184"/>
        </w:tc>
      </w:tr>
      <w:tr w:rsidR="009D1184" w14:paraId="41DB216A" w14:textId="77777777">
        <w:tc>
          <w:tcPr>
            <w:tcW w:w="2160" w:type="dxa"/>
          </w:tcPr>
          <w:p w14:paraId="39AE1131" w14:textId="77777777" w:rsidR="009D1184" w:rsidRDefault="00000000">
            <w:r>
              <w:t>Bahasa</w:t>
            </w:r>
          </w:p>
        </w:tc>
        <w:tc>
          <w:tcPr>
            <w:tcW w:w="2160" w:type="dxa"/>
          </w:tcPr>
          <w:p w14:paraId="65D65772" w14:textId="77777777" w:rsidR="009D1184" w:rsidRDefault="00000000">
            <w:r>
              <w:t>Apakah bahasa yang digunakan sudah baku dan ilmiah?</w:t>
            </w:r>
          </w:p>
        </w:tc>
        <w:tc>
          <w:tcPr>
            <w:tcW w:w="2160" w:type="dxa"/>
          </w:tcPr>
          <w:p w14:paraId="6AE597AA" w14:textId="77777777" w:rsidR="009D1184" w:rsidRDefault="009D1184"/>
        </w:tc>
        <w:tc>
          <w:tcPr>
            <w:tcW w:w="2160" w:type="dxa"/>
          </w:tcPr>
          <w:p w14:paraId="04F83A24" w14:textId="77777777" w:rsidR="009D1184" w:rsidRDefault="009D1184"/>
        </w:tc>
      </w:tr>
    </w:tbl>
    <w:p w14:paraId="0E9DAB0A" w14:textId="77777777" w:rsidR="009D1184" w:rsidRDefault="00000000">
      <w:r>
        <w:br/>
        <w:t>C. Rekomendasi Validator</w:t>
      </w:r>
    </w:p>
    <w:p w14:paraId="51B755B4" w14:textId="77777777" w:rsidR="009D1184" w:rsidRDefault="00000000">
      <w:r>
        <w:t>Layak / Revisi Minor / Revisi Mayor / Tidak Layak</w:t>
      </w:r>
    </w:p>
    <w:sectPr w:rsidR="009D118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98B426F"/>
    <w:multiLevelType w:val="multilevel"/>
    <w:tmpl w:val="9FD89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00645119">
    <w:abstractNumId w:val="8"/>
  </w:num>
  <w:num w:numId="2" w16cid:durableId="265967014">
    <w:abstractNumId w:val="6"/>
  </w:num>
  <w:num w:numId="3" w16cid:durableId="1587617789">
    <w:abstractNumId w:val="5"/>
  </w:num>
  <w:num w:numId="4" w16cid:durableId="1167399764">
    <w:abstractNumId w:val="4"/>
  </w:num>
  <w:num w:numId="5" w16cid:durableId="1643147929">
    <w:abstractNumId w:val="7"/>
  </w:num>
  <w:num w:numId="6" w16cid:durableId="387730766">
    <w:abstractNumId w:val="3"/>
  </w:num>
  <w:num w:numId="7" w16cid:durableId="1031804296">
    <w:abstractNumId w:val="2"/>
  </w:num>
  <w:num w:numId="8" w16cid:durableId="154877381">
    <w:abstractNumId w:val="1"/>
  </w:num>
  <w:num w:numId="9" w16cid:durableId="386419652">
    <w:abstractNumId w:val="0"/>
  </w:num>
  <w:num w:numId="10" w16cid:durableId="20994051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0B9C"/>
    <w:rsid w:val="00034616"/>
    <w:rsid w:val="0006063C"/>
    <w:rsid w:val="0015074B"/>
    <w:rsid w:val="001C5764"/>
    <w:rsid w:val="0029639D"/>
    <w:rsid w:val="002D6455"/>
    <w:rsid w:val="00326F90"/>
    <w:rsid w:val="005D03A8"/>
    <w:rsid w:val="008B0895"/>
    <w:rsid w:val="008C1C64"/>
    <w:rsid w:val="009D1184"/>
    <w:rsid w:val="00AA1D8D"/>
    <w:rsid w:val="00B47730"/>
    <w:rsid w:val="00CB0664"/>
    <w:rsid w:val="00EC0EA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B008BC"/>
  <w14:defaultImageDpi w14:val="300"/>
  <w15:docId w15:val="{C93D8804-9671-4616-A8C8-A1AD9D857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4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reny hajar</cp:lastModifiedBy>
  <cp:revision>5</cp:revision>
  <dcterms:created xsi:type="dcterms:W3CDTF">2013-12-23T23:15:00Z</dcterms:created>
  <dcterms:modified xsi:type="dcterms:W3CDTF">2025-05-18T08:00:00Z</dcterms:modified>
  <cp:category/>
</cp:coreProperties>
</file>